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829142" name="725e5d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544400" name="725e5d50-1c59-11f1-899c-ad8570a1105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0520956" name="b2dd98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774238" name="b2dd9850-1c59-11f1-899c-ad8570a110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924369" name="cc5585e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007062" name="cc5585e0-1c59-11f1-899c-ad8570a110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Teil Eingang 9 Treppenhaus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8165411" name="75c97f5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846104" name="75c97f50-1c5a-11f1-899c-ad8570a11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2937601" name="3af2ac2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90412" name="3af2ac20-1c5b-11f1-899c-ad8570a1105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977953" name="3185b05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325140" name="3185b050-1c5c-11f1-899c-ad8570a1105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0643171" name="61ca419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67706" name="61ca4190-1c5c-11f1-899c-ad8570a1105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499884" name="a5a810e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057877" name="a5a810e0-1c5c-11f1-899c-ad8570a11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Büro Teil Eingang 9 Büro/ Empfang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310823" name="05ef48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27698" name="05ef4860-1c5d-11f1-899c-ad8570a1105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 Teil Eingang 9 Büro/ Gang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8907939" name="bfeef1c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568920" name="bfeef1c0-1c5d-11f1-899c-ad8570a110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Büro Teil Eingang 9 Treppenhaus / Lager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980704" name="6eda4d6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72091" name="6eda4d60-1c5e-11f1-899c-ad8570a1105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1455176" name="b6fd8e9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595247" name="b6fd8e90-1c5e-11f1-899c-ad8570a1105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2054549" name="f6f9ddf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84025" name="f6f9ddf0-1c5e-11f1-899c-ad8570a1105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465131" name="51e26b6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571709" name="51e26b60-1c5f-11f1-899c-ad8570a1105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Unterlagsboden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7911796" name="c119561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426426" name="c1195610-1c5f-11f1-899c-ad8570a11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Teil Eingang 9 Büro  alle Räume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Unterlagsboden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1612648" name="4d0530e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98989" name="4d0530e0-1c60-11f1-899c-ad8570a1105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369318" name="b173caf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115903" name="b173caf0-1c60-11f1-899c-ad8570a1105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FA. Industriestrasse 9, 8117 Fällanden</w:t>
          </w:r>
        </w:p>
        <w:p>
          <w:pPr>
            <w:spacing w:before="0" w:after="0"/>
          </w:pPr>
          <w:r>
            <w:t>767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